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491388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435167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1403976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524718" name="b16ec140-bd25-11ef-bf95-7f6aca31482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698364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101934" name="c90fcbf0-bd25-11ef-af84-01d399187c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7749553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58134" name="eb1b76e0-bd25-11ef-814c-117dc7df36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410288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55716" name="1283f720-bd26-11ef-b8fb-3fc46e1873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412818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350000" name="38d2ca00-bd26-11ef-a614-1d21a8b1c4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575244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782069" name="c4ccae90-bd26-11ef-8072-cb4cbad2161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Bad/ WC / Lavabo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8043988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644099" name="de7919a0-bd26-11ef-8c5f-eda65dd122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160312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916310" name="02e21580-bd27-11ef-bafd-81de9e7d6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830810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583801" name="170c48f0-bd27-11ef-bb56-e302667449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161185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61039" name="5a60eb10-bd27-11ef-9836-b35bd184cc5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319774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970782" name="6fa40890-bd27-11ef-a96c-2b7633a98d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228329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032735" name="e4851de0-bd2a-11ef-b923-d994c735623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6729785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150199" name="fbb0aa70-bd2a-11ef-a0e3-6db521832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8221054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738214" name="1d2ff3e0-bd2b-11ef-ac42-59a698acc2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433217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527741" name="48618a10-bd2b-11ef-a423-dd4ffc5d007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613448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189940" name="62ad4260-bd2b-11ef-8fdb-d95fc39275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052556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522037" name="8e132f00-bd2b-11ef-bca3-977cf01865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6520060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560139" name="b8de6240-bd2b-11ef-ae01-99eebc6f51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69939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106669" name="326bf000-bd2c-11ef-ab17-335db3bab1f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765006" name="57226fa0-bd2c-11ef-a661-f76272375e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531283" name="57226fa0-bd2c-11ef-a661-f76272375e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7285555" name="8c488bb0-bd2c-11ef-99f7-094ca778ee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492244" name="8c488bb0-bd2c-11ef-99f7-094ca778ee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